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Revision Petition for Witnesses and Trial Procedure a matter involving financial impact or loss</w:t>
      </w:r>
    </w:p>
    <w:p>
      <w:pPr>
        <w:spacing w:before="0" w:after="160" w:line="269" w:lineRule="auto"/>
        <w:jc w:val="center"/>
      </w:pPr>
      <w:r>
        <w:rPr>
          <w:rFonts w:ascii="Times New Roman" w:hAnsi="Times New Roman"/>
          <w:b w:val="0"/>
          <w:i w:val="0"/>
          <w:color w:val="000000"/>
          <w:sz w:val="18"/>
        </w:rPr>
        <w:t>BNSS Law drafts  |  Witnesses and Trial Procedure  |  Resource ID LAW-02-07-069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revision petition to identify the order under challenge, the reviewable error, resulting prejudice and the precise corrective order requested in a matter concerning Witnesses and Trial Procedure.</w:t>
      </w:r>
    </w:p>
    <w:p>
      <w:pPr>
        <w:spacing w:before="0" w:after="100" w:line="269" w:lineRule="auto"/>
      </w:pPr>
      <w:r>
        <w:rPr>
          <w:rFonts w:ascii="Times New Roman" w:hAnsi="Times New Roman"/>
          <w:b w:val="0"/>
          <w:i w:val="0"/>
          <w:color w:val="000000"/>
          <w:sz w:val="22"/>
        </w:rPr>
        <w:t>Matter profile: a matter involving financial impact or loss. Show the amount through a dated working and source records. Keep principal, tax, interest, costs and disputed items separate.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Witnesses and Trial Procedure,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Certified or authenticated copy of the challenged order and the date it was received. [SET OUT THE VERIFIED FACTS AND PROVISION]</w:t>
      </w:r>
    </w:p>
    <w:p>
      <w:pPr>
        <w:spacing w:before="0" w:after="80" w:line="269" w:lineRule="auto"/>
      </w:pPr>
      <w:r>
        <w:rPr>
          <w:rFonts w:ascii="Times New Roman" w:hAnsi="Times New Roman"/>
          <w:b w:val="0"/>
          <w:i w:val="0"/>
          <w:color w:val="000000"/>
          <w:sz w:val="22"/>
        </w:rPr>
        <w:t>2. Each ground linked to the relevant part of the record; avoid a general request to rehear the entire dispute. [SET OUT THE VERIFIED FACTS AND PROVISION]</w:t>
      </w:r>
    </w:p>
    <w:p>
      <w:pPr>
        <w:spacing w:before="0" w:after="80" w:line="269" w:lineRule="auto"/>
      </w:pPr>
      <w:r>
        <w:rPr>
          <w:rFonts w:ascii="Times New Roman" w:hAnsi="Times New Roman"/>
          <w:b w:val="0"/>
          <w:i w:val="0"/>
          <w:color w:val="000000"/>
          <w:sz w:val="22"/>
        </w:rPr>
        <w:t>3. Limitation working, any exclusion or condonation request, and proof supporting it.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call for the relevant record and grant the corrective appellate, revisional or review relief specifically made out;</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LAW-02-07-069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Revision Petition for Witnesses and Trial Procedure a matter involving financial impact or loss</dc:title>
  <dc:subject>Original editable Indian legal drafting framework</dc:subject>
  <dc:creator>Legal Resource Library</dc:creator>
  <cp:keywords>BNSS Law drafts; Witnesses and Trial Procedure;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